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r w:rsidDel="00000000" w:rsidR="00000000" w:rsidRPr="00000000">
        <w:rPr>
          <w:rtl w:val="0"/>
        </w:rPr>
        <w:t xml:space="preserve">Quiz finale per insegnanti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Istruzioni: rispondi alle seguenti domande. Dopo ogni risposta viene fornito un feedback per supportare il tuo apprendimento.</w:t>
        <w:br w:type="textWrapping"/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Quale criterio CRAAP useresti per verificare le credenziali e le competenze di un autore?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a) Attualità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b) Rilevanza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c) Autorità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d) Accuratezza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color="4f81bd" w:space="4" w:sz="4" w:val="single"/>
          <w:right w:space="0" w:sz="0" w:val="nil"/>
          <w:between w:space="0" w:sz="0" w:val="nil"/>
        </w:pBdr>
        <w:shd w:fill="auto" w:val="clear"/>
        <w:spacing w:after="280" w:before="200" w:line="276" w:lineRule="auto"/>
        <w:ind w:left="720" w:right="936" w:firstLine="0"/>
        <w:jc w:val="left"/>
        <w:rPr>
          <w:rFonts w:ascii="Cambria" w:cs="Cambria" w:eastAsia="Cambria" w:hAnsi="Cambria"/>
          <w:b w:val="1"/>
          <w:bCs w:val="1"/>
          <w:i w:val="1"/>
          <w:iCs w:val="1"/>
          <w:smallCaps w:val="0"/>
          <w:strike w:val="0"/>
          <w:color w:val="4f81bd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i w:val="1"/>
          <w:iCs w:val="1"/>
          <w:smallCaps w:val="0"/>
          <w:strike w:val="0"/>
          <w:color w:val="4f81bd"/>
          <w:sz w:val="22"/>
          <w:szCs w:val="22"/>
          <w:u w:val="none"/>
          <w:shd w:fill="auto" w:val="clear"/>
          <w:vertAlign w:val="baseline"/>
          <w:rtl w:val="0"/>
        </w:rPr>
        <w:t xml:space="preserve">Feedback: l'autorevolezza è il criterio CRAAP che valuta le credenziali e la competenza dell'autore.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Il metodo SIFT è più indicato per: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a) Analisi lenta e dettagliata di un singolo articolo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b) La verifica rapida di un post virale sui social media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c) Creazione di contenuti originali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d) Progetti di ricerca a lungo termine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color="4f81bd" w:space="4" w:sz="4" w:val="single"/>
          <w:right w:space="0" w:sz="0" w:val="nil"/>
          <w:between w:space="0" w:sz="0" w:val="nil"/>
        </w:pBdr>
        <w:shd w:fill="auto" w:val="clear"/>
        <w:spacing w:after="280" w:before="200" w:line="276" w:lineRule="auto"/>
        <w:ind w:left="720" w:right="936" w:firstLine="0"/>
        <w:jc w:val="left"/>
        <w:rPr>
          <w:rFonts w:ascii="Cambria" w:cs="Cambria" w:eastAsia="Cambria" w:hAnsi="Cambria"/>
          <w:b w:val="1"/>
          <w:bCs w:val="1"/>
          <w:i w:val="1"/>
          <w:iCs w:val="1"/>
          <w:smallCaps w:val="0"/>
          <w:strike w:val="0"/>
          <w:color w:val="4f81bd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i w:val="1"/>
          <w:iCs w:val="1"/>
          <w:smallCaps w:val="0"/>
          <w:strike w:val="0"/>
          <w:color w:val="4f81bd"/>
          <w:sz w:val="22"/>
          <w:szCs w:val="22"/>
          <w:u w:val="none"/>
          <w:shd w:fill="auto" w:val="clear"/>
          <w:vertAlign w:val="baseline"/>
          <w:rtl w:val="0"/>
        </w:rPr>
        <w:t xml:space="preserve">Feedback: SIFT è progettato per controlli rapidi dei contenuti online, in particolare dei post virali.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Un video che è stato modificato per mostrare un personaggio pubblico mentre dice qualcosa che non ha mai detto è un esempio di: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a) Contenuto impostore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b) Contenuto manipolato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c) Satira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d) Contenuto inventato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color="4f81bd" w:space="4" w:sz="4" w:val="single"/>
          <w:right w:space="0" w:sz="0" w:val="nil"/>
          <w:between w:space="0" w:sz="0" w:val="nil"/>
        </w:pBdr>
        <w:shd w:fill="auto" w:val="clear"/>
        <w:spacing w:after="280" w:before="200" w:line="276" w:lineRule="auto"/>
        <w:ind w:left="720" w:right="936" w:firstLine="0"/>
        <w:jc w:val="left"/>
        <w:rPr>
          <w:rFonts w:ascii="Cambria" w:cs="Cambria" w:eastAsia="Cambria" w:hAnsi="Cambria"/>
          <w:b w:val="1"/>
          <w:bCs w:val="1"/>
          <w:i w:val="1"/>
          <w:iCs w:val="1"/>
          <w:smallCaps w:val="0"/>
          <w:strike w:val="0"/>
          <w:color w:val="4f81bd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i w:val="1"/>
          <w:iCs w:val="1"/>
          <w:smallCaps w:val="0"/>
          <w:strike w:val="0"/>
          <w:color w:val="4f81bd"/>
          <w:sz w:val="22"/>
          <w:szCs w:val="22"/>
          <w:u w:val="none"/>
          <w:shd w:fill="auto" w:val="clear"/>
          <w:vertAlign w:val="baseline"/>
          <w:rtl w:val="0"/>
        </w:rPr>
        <w:t xml:space="preserve">Feedback: i contenuti manipolati comportano la modifica di media reali per fuorviare gli spettatori.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Una strategia di ricerca efficace per trovare informazioni sulla "politica scolastica" escludendo specificatamente i risultati provenienti dai blog potrebbe essere: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a) "politica scolastica" O blog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b) politica scolastica E blog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c) politica scolastica -blog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d) "politica scolastica" blog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color="4f81bd" w:space="4" w:sz="4" w:val="single"/>
          <w:right w:space="0" w:sz="0" w:val="nil"/>
          <w:between w:space="0" w:sz="0" w:val="nil"/>
        </w:pBdr>
        <w:shd w:fill="auto" w:val="clear"/>
        <w:spacing w:after="280" w:before="200" w:line="276" w:lineRule="auto"/>
        <w:ind w:left="720" w:right="936" w:firstLine="0"/>
        <w:jc w:val="left"/>
        <w:rPr>
          <w:rFonts w:ascii="Cambria" w:cs="Cambria" w:eastAsia="Cambria" w:hAnsi="Cambria"/>
          <w:b w:val="1"/>
          <w:bCs w:val="1"/>
          <w:i w:val="1"/>
          <w:iCs w:val="1"/>
          <w:smallCaps w:val="0"/>
          <w:strike w:val="0"/>
          <w:color w:val="4f81bd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i w:val="1"/>
          <w:iCs w:val="1"/>
          <w:smallCaps w:val="0"/>
          <w:strike w:val="0"/>
          <w:color w:val="4f81bd"/>
          <w:sz w:val="22"/>
          <w:szCs w:val="22"/>
          <w:u w:val="none"/>
          <w:shd w:fill="auto" w:val="clear"/>
          <w:vertAlign w:val="baseline"/>
          <w:rtl w:val="0"/>
        </w:rPr>
        <w:t xml:space="preserve">Feedback: l'uso di -blog esclude i risultati che contengono la parola "blog".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5. Una caratteristica fondamentale della disinformazione è che viene diffusa: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a) Da persone che credono che sia vera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b) Con l'intento deliberato di ingannare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c) Solo da attori stranieri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d) Attraverso app di messaggistica privata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color="4f81bd" w:space="4" w:sz="4" w:val="single"/>
          <w:right w:space="0" w:sz="0" w:val="nil"/>
          <w:between w:space="0" w:sz="0" w:val="nil"/>
        </w:pBdr>
        <w:shd w:fill="auto" w:val="clear"/>
        <w:spacing w:after="280" w:before="200" w:line="276" w:lineRule="auto"/>
        <w:ind w:left="720" w:right="936" w:firstLine="0"/>
        <w:jc w:val="left"/>
        <w:rPr>
          <w:rFonts w:ascii="Cambria" w:cs="Cambria" w:eastAsia="Cambria" w:hAnsi="Cambria"/>
          <w:b w:val="1"/>
          <w:bCs w:val="1"/>
          <w:i w:val="1"/>
          <w:iCs w:val="1"/>
          <w:smallCaps w:val="0"/>
          <w:strike w:val="0"/>
          <w:color w:val="4f81bd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i w:val="1"/>
          <w:iCs w:val="1"/>
          <w:smallCaps w:val="0"/>
          <w:strike w:val="0"/>
          <w:color w:val="4f81bd"/>
          <w:sz w:val="22"/>
          <w:szCs w:val="22"/>
          <w:u w:val="none"/>
          <w:shd w:fill="auto" w:val="clear"/>
          <w:vertAlign w:val="baseline"/>
          <w:rtl w:val="0"/>
        </w:rPr>
        <w:t xml:space="preserve">Feedback: La disinformazione è intenzionalmente falsa e ha lo scopo di ingannare.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6. Il termine "uncanny valley" viene spesso utilizzato per descrivere quale tipo di contenuto AI?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a) Testi che sembrano troppo formali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b) Immagini quasi realistiche, ma non del tutto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c) Video deepfake molto convincenti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d) Il bias di un algoritmo di ricerca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color="4f81bd" w:space="4" w:sz="4" w:val="single"/>
          <w:right w:space="0" w:sz="0" w:val="nil"/>
          <w:between w:space="0" w:sz="0" w:val="nil"/>
        </w:pBdr>
        <w:shd w:fill="auto" w:val="clear"/>
        <w:spacing w:after="280" w:before="200" w:line="276" w:lineRule="auto"/>
        <w:ind w:left="720" w:right="936" w:firstLine="0"/>
        <w:jc w:val="left"/>
        <w:rPr>
          <w:rFonts w:ascii="Cambria" w:cs="Cambria" w:eastAsia="Cambria" w:hAnsi="Cambria"/>
          <w:b w:val="1"/>
          <w:bCs w:val="1"/>
          <w:i w:val="1"/>
          <w:iCs w:val="1"/>
          <w:smallCaps w:val="0"/>
          <w:strike w:val="0"/>
          <w:color w:val="4f81bd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i w:val="1"/>
          <w:iCs w:val="1"/>
          <w:smallCaps w:val="0"/>
          <w:strike w:val="0"/>
          <w:color w:val="4f81bd"/>
          <w:sz w:val="22"/>
          <w:szCs w:val="22"/>
          <w:u w:val="none"/>
          <w:shd w:fill="auto" w:val="clear"/>
          <w:vertAlign w:val="baseline"/>
          <w:rtl w:val="0"/>
        </w:rPr>
        <w:t xml:space="preserve">Feedback: L'uncanny valley si riferisce a immagini quasi realistiche che risultano inquietanti.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7. Quando si utilizza il metodo SIFT, quale fase prevede la verifica di un'affermazione rispetto a una fonte di notizie attendibile?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a) Stop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b) Indagare sulla fonte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c) Trovare una copertura affidabile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d) Tracciare le affermazioni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color="4f81bd" w:space="4" w:sz="4" w:val="single"/>
          <w:right w:space="0" w:sz="0" w:val="nil"/>
          <w:between w:space="0" w:sz="0" w:val="nil"/>
        </w:pBdr>
        <w:shd w:fill="auto" w:val="clear"/>
        <w:spacing w:after="280" w:before="200" w:line="276" w:lineRule="auto"/>
        <w:ind w:left="720" w:right="936" w:firstLine="0"/>
        <w:jc w:val="left"/>
        <w:rPr>
          <w:rFonts w:ascii="Cambria" w:cs="Cambria" w:eastAsia="Cambria" w:hAnsi="Cambria"/>
          <w:b w:val="1"/>
          <w:bCs w:val="1"/>
          <w:i w:val="1"/>
          <w:iCs w:val="1"/>
          <w:smallCaps w:val="0"/>
          <w:strike w:val="0"/>
          <w:color w:val="4f81bd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i w:val="1"/>
          <w:iCs w:val="1"/>
          <w:smallCaps w:val="0"/>
          <w:strike w:val="0"/>
          <w:color w:val="4f81bd"/>
          <w:sz w:val="22"/>
          <w:szCs w:val="22"/>
          <w:u w:val="none"/>
          <w:shd w:fill="auto" w:val="clear"/>
          <w:vertAlign w:val="baseline"/>
          <w:rtl w:val="0"/>
        </w:rPr>
        <w:t xml:space="preserve">Feedback: trovare una copertura affidabile significa verificare cosa dicono fonti attendibili riguardo all'affermazione.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8. Qual è un indicatore comune di un sito web che potrebbe diffondere informazioni errate?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a) Ha molti follower sui social media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b) L'URL è insolito (ad esempio, termina con .co invece che con .com)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c) Pubblica contenuti quotidianamente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d) Le informazioni sono sorprendenti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color="4f81bd" w:space="4" w:sz="4" w:val="single"/>
          <w:right w:space="0" w:sz="0" w:val="nil"/>
          <w:between w:space="0" w:sz="0" w:val="nil"/>
        </w:pBdr>
        <w:shd w:fill="auto" w:val="clear"/>
        <w:spacing w:after="280" w:before="200" w:line="276" w:lineRule="auto"/>
        <w:ind w:left="720" w:right="936" w:firstLine="0"/>
        <w:jc w:val="left"/>
        <w:rPr>
          <w:rFonts w:ascii="Cambria" w:cs="Cambria" w:eastAsia="Cambria" w:hAnsi="Cambria"/>
          <w:b w:val="1"/>
          <w:bCs w:val="1"/>
          <w:i w:val="1"/>
          <w:iCs w:val="1"/>
          <w:smallCaps w:val="0"/>
          <w:strike w:val="0"/>
          <w:color w:val="4f81bd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i w:val="1"/>
          <w:iCs w:val="1"/>
          <w:smallCaps w:val="0"/>
          <w:strike w:val="0"/>
          <w:color w:val="4f81bd"/>
          <w:sz w:val="22"/>
          <w:szCs w:val="22"/>
          <w:u w:val="none"/>
          <w:shd w:fill="auto" w:val="clear"/>
          <w:vertAlign w:val="baseline"/>
          <w:rtl w:val="0"/>
        </w:rPr>
        <w:t xml:space="preserve">Feedback: gli URL insoliti possono essere un campanello d'allarme per i siti che diffondono disinformazione.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9. Una "camera di risonanza" è una situazione in cui: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a) Le persone incontrano solo informazioni che rafforzano le loro convinzioni esistenti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b) Un messaggio viene ripetuto su più piattaforme di social media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c) Un fact-checker smentisce un'affermazione falsa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d) Le informazioni vengono condivise in una chat di gruppo di grandi dimensioni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color="4f81bd" w:space="4" w:sz="4" w:val="single"/>
          <w:right w:space="0" w:sz="0" w:val="nil"/>
          <w:between w:space="0" w:sz="0" w:val="nil"/>
        </w:pBdr>
        <w:shd w:fill="auto" w:val="clear"/>
        <w:spacing w:after="280" w:before="200" w:line="276" w:lineRule="auto"/>
        <w:ind w:left="720" w:right="936" w:firstLine="0"/>
        <w:jc w:val="left"/>
        <w:rPr>
          <w:rFonts w:ascii="Cambria" w:cs="Cambria" w:eastAsia="Cambria" w:hAnsi="Cambria"/>
          <w:b w:val="1"/>
          <w:bCs w:val="1"/>
          <w:i w:val="1"/>
          <w:iCs w:val="1"/>
          <w:smallCaps w:val="0"/>
          <w:strike w:val="0"/>
          <w:color w:val="4f81bd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i w:val="1"/>
          <w:iCs w:val="1"/>
          <w:smallCaps w:val="0"/>
          <w:strike w:val="0"/>
          <w:color w:val="4f81bd"/>
          <w:sz w:val="22"/>
          <w:szCs w:val="22"/>
          <w:u w:val="none"/>
          <w:shd w:fill="auto" w:val="clear"/>
          <w:vertAlign w:val="baseline"/>
          <w:rtl w:val="0"/>
        </w:rPr>
        <w:t xml:space="preserve">Feedback: le camere dell'eco rafforzano le convinzioni esistenti filtrando le opinioni contrarie.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10. Una "bolla di filtro" è creata principalmente da: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a) Le scelte e le abitudini dell'utente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b) Gli algoritmi dei social media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c) Sia A che B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d) Né A né B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color="4f81bd" w:space="4" w:sz="4" w:val="single"/>
          <w:right w:space="0" w:sz="0" w:val="nil"/>
          <w:between w:space="0" w:sz="0" w:val="nil"/>
        </w:pBdr>
        <w:shd w:fill="auto" w:val="clear"/>
        <w:spacing w:after="280" w:before="200" w:line="276" w:lineRule="auto"/>
        <w:ind w:left="720" w:right="936" w:firstLine="0"/>
        <w:jc w:val="left"/>
        <w:rPr>
          <w:rFonts w:ascii="Cambria" w:cs="Cambria" w:eastAsia="Cambria" w:hAnsi="Cambria"/>
          <w:b w:val="1"/>
          <w:bCs w:val="1"/>
          <w:i w:val="1"/>
          <w:iCs w:val="1"/>
          <w:smallCaps w:val="0"/>
          <w:strike w:val="0"/>
          <w:color w:val="4f81bd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i w:val="1"/>
          <w:iCs w:val="1"/>
          <w:smallCaps w:val="0"/>
          <w:strike w:val="0"/>
          <w:color w:val="4f81bd"/>
          <w:sz w:val="22"/>
          <w:szCs w:val="22"/>
          <w:u w:val="none"/>
          <w:shd w:fill="auto" w:val="clear"/>
          <w:vertAlign w:val="baseline"/>
          <w:rtl w:val="0"/>
        </w:rPr>
        <w:t xml:space="preserve">Feedback: le bolle di filtro sono il risultato sia del comportamento dell'utente che del filtraggio algoritmico.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13. Vedi un video per un'attività da svolgere in classe che promette risultati sorprendenti, ma proviene da un blogger sconosciuto. Per prima cosa dovresti controllare: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a) Se il video ha molte visualizzazioni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b) Le credenziali dell'autore e la reputazione del blog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c) La sezione dei commenti per leggere le opinioni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color="4f81bd" w:space="4" w:sz="4" w:val="single"/>
          <w:right w:space="0" w:sz="0" w:val="nil"/>
          <w:between w:space="0" w:sz="0" w:val="nil"/>
        </w:pBdr>
        <w:shd w:fill="auto" w:val="clear"/>
        <w:spacing w:after="280" w:before="200" w:line="276" w:lineRule="auto"/>
        <w:ind w:left="720" w:right="936" w:firstLine="0"/>
        <w:jc w:val="left"/>
        <w:rPr>
          <w:rFonts w:ascii="Cambria" w:cs="Cambria" w:eastAsia="Cambria" w:hAnsi="Cambria"/>
          <w:b w:val="1"/>
          <w:bCs w:val="1"/>
          <w:i w:val="1"/>
          <w:iCs w:val="1"/>
          <w:smallCaps w:val="0"/>
          <w:strike w:val="0"/>
          <w:color w:val="4f81bd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i w:val="1"/>
          <w:iCs w:val="1"/>
          <w:smallCaps w:val="0"/>
          <w:strike w:val="0"/>
          <w:color w:val="4f81bd"/>
          <w:sz w:val="22"/>
          <w:szCs w:val="22"/>
          <w:u w:val="none"/>
          <w:shd w:fill="auto" w:val="clear"/>
          <w:vertAlign w:val="baseline"/>
          <w:rtl w:val="0"/>
        </w:rPr>
        <w:t xml:space="preserve">Feedback: verifica sempre la credibilità della fonte prima di utilizzare i suoi contenuti.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14. Per aiutare gli studenti a verificare un'affermazione su un nuovo argomento, il primo passo migliore è: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a) Dire loro di utilizzare i primi tre risultati di una ricerca su Google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b) Consigliare loro di utilizzare il metodo SIFT per trovare una varietà di fonti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c) Dire loro di ignorare l'affermazione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color="4f81bd" w:space="4" w:sz="4" w:val="single"/>
          <w:right w:space="0" w:sz="0" w:val="nil"/>
          <w:between w:space="0" w:sz="0" w:val="nil"/>
        </w:pBdr>
        <w:shd w:fill="auto" w:val="clear"/>
        <w:spacing w:after="280" w:before="200" w:line="276" w:lineRule="auto"/>
        <w:ind w:left="720" w:right="936" w:firstLine="0"/>
        <w:jc w:val="left"/>
        <w:rPr>
          <w:rFonts w:ascii="Cambria" w:cs="Cambria" w:eastAsia="Cambria" w:hAnsi="Cambria"/>
          <w:b w:val="1"/>
          <w:bCs w:val="1"/>
          <w:i w:val="1"/>
          <w:iCs w:val="1"/>
          <w:smallCaps w:val="0"/>
          <w:strike w:val="0"/>
          <w:color w:val="4f81bd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i w:val="1"/>
          <w:iCs w:val="1"/>
          <w:smallCaps w:val="0"/>
          <w:strike w:val="0"/>
          <w:color w:val="4f81bd"/>
          <w:sz w:val="22"/>
          <w:szCs w:val="22"/>
          <w:u w:val="none"/>
          <w:shd w:fill="auto" w:val="clear"/>
          <w:vertAlign w:val="baseline"/>
          <w:rtl w:val="0"/>
        </w:rPr>
        <w:t xml:space="preserve">Feedback: il metodo SIFT aiuta gli studenti a valutare criticamente le informazioni.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right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17. Qual è una cosa che speri di </w:t>
      </w:r>
      <w:r w:rsidDel="00000000" w:rsidR="00000000" w:rsidRPr="00000000">
        <w:rPr>
          <w:rtl w:val="0"/>
        </w:rPr>
        <w:t xml:space="preserve">aver imparato 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in questo modulo?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La tua risposta: ____________________________________________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iCs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Header">
    <w:name w:val="header"/>
    <w:basedOn w:val="Normal"/>
    <w:link w:val="Head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Spacing">
    <w:name w:val="No Spacing"/>
    <w:uiPriority w:val="1"/>
    <w:qFormat w:val="1"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FC693F"/>
    <w:pPr>
      <w:ind w:left="720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 w:val="1"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 w:val="1"/>
    <w:rsid w:val="00AA1D8D"/>
    <w:pPr>
      <w:ind w:left="360" w:hanging="360"/>
      <w:contextualSpacing w:val="1"/>
    </w:pPr>
  </w:style>
  <w:style w:type="paragraph" w:styleId="List2">
    <w:name w:val="List 2"/>
    <w:basedOn w:val="Normal"/>
    <w:uiPriority w:val="99"/>
    <w:unhideWhenUsed w:val="1"/>
    <w:rsid w:val="00326F90"/>
    <w:pPr>
      <w:ind w:left="720" w:hanging="360"/>
      <w:contextualSpacing w:val="1"/>
    </w:pPr>
  </w:style>
  <w:style w:type="paragraph" w:styleId="List3">
    <w:name w:val="List 3"/>
    <w:basedOn w:val="Normal"/>
    <w:uiPriority w:val="99"/>
    <w:unhideWhenUsed w:val="1"/>
    <w:rsid w:val="00326F90"/>
    <w:pPr>
      <w:ind w:left="1080" w:hanging="360"/>
      <w:contextualSpacing w:val="1"/>
    </w:pPr>
  </w:style>
  <w:style w:type="paragraph" w:styleId="ListBullet">
    <w:name w:val="List Bullet"/>
    <w:basedOn w:val="Norma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ListBullet2">
    <w:name w:val="List Bullet 2"/>
    <w:basedOn w:val="Norma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ListBullet3">
    <w:name w:val="List Bullet 3"/>
    <w:basedOn w:val="Norma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ListNumber">
    <w:name w:val="List Number"/>
    <w:basedOn w:val="Norma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ListNumber2">
    <w:name w:val="List Number 2"/>
    <w:basedOn w:val="Norma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ListNumber3">
    <w:name w:val="List Number 3"/>
    <w:basedOn w:val="Norma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Continue">
    <w:name w:val="List Continue"/>
    <w:basedOn w:val="Norma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Continue2">
    <w:name w:val="List Continue 2"/>
    <w:basedOn w:val="Norma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Continue3">
    <w:name w:val="List Continue 3"/>
    <w:basedOn w:val="Norma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croText">
    <w:name w:val="macro"/>
    <w:link w:val="MacroText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rPr>
      <w:i w:val="1"/>
      <w:iCs w:val="1"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FC693F"/>
    <w:rPr>
      <w:i w:val="1"/>
      <w:iCs w:val="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iCs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wXnoc1QolUIGD9J3LSL9B4vhlA==">CgMxLjA4AHIhMVlHVU5INThOeFNScXJQdzJxdU5nWFVfVV9XeS1sX0Nz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2013-12-23T23:15:00.0000000Z</dcterms:created>
  <dc:creator>python-docx</dc:creator>
</cp:coreProperties>
</file>